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CURRICULUM VITAE (CV)</w:t>
      </w:r>
    </w:p>
    <w:p>
      <w:pPr>
        <w:pStyle w:val="Heading1"/>
      </w:pPr>
      <w:r>
        <w:t>Të dhënat personale</w:t>
      </w:r>
    </w:p>
    <w:p>
      <w:r>
        <w:t>Emri dhe mbiemri: Arjeta Berisha Muja</w:t>
      </w:r>
    </w:p>
    <w:p>
      <w:r>
        <w:t>Datëlindja: 07 / 08 / 2004</w:t>
      </w:r>
    </w:p>
    <w:p>
      <w:r>
        <w:t>Nr. i telefonit: 043-599-211</w:t>
      </w:r>
    </w:p>
    <w:p>
      <w:r>
        <w:t>Email: arjeetamuja@icloud.com</w:t>
      </w:r>
    </w:p>
    <w:p>
      <w:pPr>
        <w:pStyle w:val="Heading1"/>
      </w:pPr>
      <w:r>
        <w:t>Eksperienca e punës</w:t>
      </w:r>
    </w:p>
    <w:p>
      <w:r>
        <w:t>Arkatare – Viva Fresh (1 vit)</w:t>
      </w:r>
    </w:p>
    <w:p>
      <w:r>
        <w:t>- Menaxhim i arkës dhe transaksioneve ditore</w:t>
        <w:br/>
        <w:t>- Shërbim profesional ndaj klientëve</w:t>
        <w:br/>
        <w:t>- Punë nën presion</w:t>
      </w:r>
    </w:p>
    <w:p>
      <w:r>
        <w:t>Department Manager – Viva Fresh (5 muaj)</w:t>
      </w:r>
    </w:p>
    <w:p>
      <w:r>
        <w:t>- Menaxhim i stafit dhe organizim i punës ditore</w:t>
        <w:br/>
        <w:t>- Mbikëqyrje e stokut dhe porosive</w:t>
        <w:br/>
        <w:t>- Sigurim i standardeve të shërbimit ndaj klientit</w:t>
      </w:r>
    </w:p>
    <w:p>
      <w:r>
        <w:t>Arkatare – Interex (1 vit)</w:t>
      </w:r>
    </w:p>
    <w:p>
      <w:r>
        <w:t>- Operim me arkë dhe përpunim pagesash</w:t>
        <w:br/>
        <w:t>- Komunikim me klientë</w:t>
        <w:br/>
        <w:t>- Saktësi dhe përgjegjësi</w:t>
      </w:r>
    </w:p>
    <w:p>
      <w:pPr>
        <w:pStyle w:val="Heading1"/>
      </w:pPr>
      <w:r>
        <w:t>Edukimi</w:t>
      </w:r>
    </w:p>
    <w:p>
      <w:r>
        <w:t>Shkolla e mesme e lartë – Gjimnaz natyror “17 Shkurti”, Kastriot</w:t>
      </w:r>
    </w:p>
    <w:p>
      <w:r>
        <w:t>Studente (viti i parë) – Universiteti i Prishtinës</w:t>
      </w:r>
    </w:p>
    <w:p>
      <w:r>
        <w:t>Drejtimi: Teknologji e Ushqimit me Bioteknologji</w:t>
      </w:r>
    </w:p>
    <w:p>
      <w:pPr>
        <w:pStyle w:val="Heading1"/>
      </w:pPr>
      <w:r>
        <w:t>Aftësitë</w:t>
      </w:r>
    </w:p>
    <w:p>
      <w:r>
        <w:t>- Aftësi shumë të mira komunikimi dhe pune me klientë</w:t>
        <w:br/>
        <w:t>- Aftësi organizative dhe menaxhim i kohës</w:t>
        <w:br/>
        <w:t>- Punë efektive nën presion</w:t>
        <w:br/>
        <w:t>- Njohuri shumë të mira në Microsoft Office</w:t>
        <w:br/>
        <w:t>- Aftësi në udhëheqje dhe koordinim të ekipit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